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C76E61" w14:textId="0A3303CF" w:rsidR="00F91A8A" w:rsidRPr="00BA1B56" w:rsidRDefault="00605990" w:rsidP="00BA1B56">
      <w:r>
        <w:rPr>
          <w:noProof/>
        </w:rPr>
        <mc:AlternateContent>
          <mc:Choice Requires="wps">
            <w:drawing>
              <wp:anchor distT="0" distB="0" distL="114300" distR="114300" simplePos="0" relativeHeight="251718144" behindDoc="0" locked="0" layoutInCell="1" allowOverlap="1" wp14:anchorId="284111A1" wp14:editId="664F45BB">
                <wp:simplePos x="0" y="0"/>
                <wp:positionH relativeFrom="column">
                  <wp:posOffset>5000073</wp:posOffset>
                </wp:positionH>
                <wp:positionV relativeFrom="paragraph">
                  <wp:posOffset>1536451</wp:posOffset>
                </wp:positionV>
                <wp:extent cx="365539" cy="147927"/>
                <wp:effectExtent l="19050" t="19050" r="34925" b="24130"/>
                <wp:wrapNone/>
                <wp:docPr id="19" name="Rechte verbindingslijn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65539" cy="147927"/>
                        </a:xfrm>
                        <a:prstGeom prst="line">
                          <a:avLst/>
                        </a:prstGeom>
                        <a:ln w="41275">
                          <a:solidFill>
                            <a:srgbClr val="FF0000"/>
                          </a:solidFill>
                          <a:prstDash val="soli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6EC59D6" id="Rechte verbindingslijn 19" o:spid="_x0000_s1026" style="position:absolute;flip:y;z-index:251718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93.7pt,121pt" to="422.5pt,13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" strokecolor="red" strokeweight="3.2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5072" behindDoc="0" locked="0" layoutInCell="1" allowOverlap="1" wp14:anchorId="55590FBA" wp14:editId="3E64A432">
                <wp:simplePos x="0" y="0"/>
                <wp:positionH relativeFrom="column">
                  <wp:posOffset>5175002</wp:posOffset>
                </wp:positionH>
                <wp:positionV relativeFrom="paragraph">
                  <wp:posOffset>1175496</wp:posOffset>
                </wp:positionV>
                <wp:extent cx="154746" cy="397566"/>
                <wp:effectExtent l="38100" t="0" r="36195" b="59690"/>
                <wp:wrapNone/>
                <wp:docPr id="16" name="Rechte verbindingslijn met pijl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54746" cy="397566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A6FC4D2" id="_x0000_t32" coordsize="21600,21600" o:spt="32" o:oned="t" path="m,l21600,21600e" filled="f">
                <v:path arrowok="t" fillok="f" o:connecttype="none"/>
                <o:lock v:ext="edit" shapetype="t"/>
              </v:shapetype>
              <v:shape id="Rechte verbindingslijn met pijl 16" o:spid="_x0000_s1026" type="#_x0000_t32" style="position:absolute;margin-left:407.5pt;margin-top:92.55pt;width:12.2pt;height:31.3pt;flip:x;z-index:251715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" strokecolor="black [3040]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9952" behindDoc="0" locked="0" layoutInCell="1" allowOverlap="1" wp14:anchorId="1F1B611B" wp14:editId="2328BCD7">
                <wp:simplePos x="0" y="0"/>
                <wp:positionH relativeFrom="column">
                  <wp:posOffset>4268552</wp:posOffset>
                </wp:positionH>
                <wp:positionV relativeFrom="paragraph">
                  <wp:posOffset>245193</wp:posOffset>
                </wp:positionV>
                <wp:extent cx="2775005" cy="930302"/>
                <wp:effectExtent l="0" t="0" r="25400" b="22225"/>
                <wp:wrapNone/>
                <wp:docPr id="12" name="Tekstvak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75005" cy="930302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B76C958" w14:textId="5D6A563B" w:rsidR="006176EB" w:rsidRDefault="006176EB" w:rsidP="006176EB">
                            <w:r>
                              <w:t>Streng M</w:t>
                            </w:r>
                            <w:r w:rsidR="00895C4A">
                              <w:t>0197</w:t>
                            </w:r>
                            <w:r>
                              <w:t xml:space="preserve"> – M</w:t>
                            </w:r>
                            <w:r w:rsidR="00895C4A">
                              <w:t>0171</w:t>
                            </w:r>
                          </w:p>
                          <w:p w14:paraId="47171BD8" w14:textId="77777777" w:rsidR="006176EB" w:rsidRDefault="006176EB" w:rsidP="006176EB">
                            <w:r>
                              <w:t>Daimeter: 2250 Beton</w:t>
                            </w:r>
                          </w:p>
                          <w:p w14:paraId="5C941671" w14:textId="57AEB762" w:rsidR="006176EB" w:rsidRDefault="006176EB" w:rsidP="006176EB">
                            <w:r>
                              <w:t xml:space="preserve">Lengte: </w:t>
                            </w:r>
                            <w:r w:rsidR="00605990">
                              <w:t>nog te bepalen +/- 4m</w:t>
                            </w:r>
                          </w:p>
                          <w:p w14:paraId="73F6E612" w14:textId="601358D6" w:rsidR="00D153DD" w:rsidRDefault="00D153DD" w:rsidP="006176EB">
                            <w:r>
                              <w:t>Geen inspectie</w:t>
                            </w:r>
                          </w:p>
                          <w:p w14:paraId="6143F0EB" w14:textId="66FB1FFF" w:rsidR="00605990" w:rsidRDefault="00605990" w:rsidP="006176EB">
                            <w:r>
                              <w:t>De eerst gedeelte is aangetast met H2S dit graag conserveren</w:t>
                            </w:r>
                          </w:p>
                          <w:p w14:paraId="5CE7195B" w14:textId="77777777" w:rsidR="00605990" w:rsidRDefault="00605990" w:rsidP="006176EB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F1B611B" id="_x0000_t202" coordsize="21600,21600" o:spt="202" path="m,l,21600r21600,l21600,xe">
                <v:stroke joinstyle="miter"/>
                <v:path gradientshapeok="t" o:connecttype="rect"/>
              </v:shapetype>
              <v:shape id="Tekstvak 12" o:spid="_x0000_s1026" type="#_x0000_t202" style="position:absolute;margin-left:336.1pt;margin-top:19.3pt;width:218.5pt;height:73.25pt;z-index:251709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" fillcolor="window" strokeweight=".5pt">
                <v:textbox>
                  <w:txbxContent>
                    <w:p w14:paraId="6B76C958" w14:textId="5D6A563B" w:rsidR="006176EB" w:rsidRDefault="006176EB" w:rsidP="006176EB">
                      <w:r>
                        <w:t>Streng M</w:t>
                      </w:r>
                      <w:r w:rsidR="00895C4A">
                        <w:t>0197</w:t>
                      </w:r>
                      <w:r>
                        <w:t xml:space="preserve"> – M</w:t>
                      </w:r>
                      <w:r w:rsidR="00895C4A">
                        <w:t>0171</w:t>
                      </w:r>
                    </w:p>
                    <w:p w14:paraId="47171BD8" w14:textId="77777777" w:rsidR="006176EB" w:rsidRDefault="006176EB" w:rsidP="006176EB">
                      <w:r>
                        <w:t>Daimeter: 2250 Beton</w:t>
                      </w:r>
                    </w:p>
                    <w:p w14:paraId="5C941671" w14:textId="57AEB762" w:rsidR="006176EB" w:rsidRDefault="006176EB" w:rsidP="006176EB">
                      <w:r>
                        <w:t xml:space="preserve">Lengte: </w:t>
                      </w:r>
                      <w:r w:rsidR="00605990">
                        <w:t>nog te bepalen +/- 4m</w:t>
                      </w:r>
                    </w:p>
                    <w:p w14:paraId="73F6E612" w14:textId="601358D6" w:rsidR="00D153DD" w:rsidRDefault="00D153DD" w:rsidP="006176EB">
                      <w:r>
                        <w:t>Geen inspectie</w:t>
                      </w:r>
                    </w:p>
                    <w:p w14:paraId="6143F0EB" w14:textId="66FB1FFF" w:rsidR="00605990" w:rsidRDefault="00605990" w:rsidP="006176EB">
                      <w:r>
                        <w:t>De eerst gedeelte is aangetast met H2S dit graag conserveren</w:t>
                      </w:r>
                    </w:p>
                    <w:p w14:paraId="5CE7195B" w14:textId="77777777" w:rsidR="00605990" w:rsidRDefault="00605990" w:rsidP="006176EB"/>
                  </w:txbxContent>
                </v:textbox>
              </v:shape>
            </w:pict>
          </mc:Fallback>
        </mc:AlternateContent>
      </w:r>
      <w:r w:rsidR="00F30649">
        <w:rPr>
          <w:noProof/>
        </w:rPr>
        <mc:AlternateContent>
          <mc:Choice Requires="wps">
            <w:drawing>
              <wp:anchor distT="0" distB="0" distL="114300" distR="114300" simplePos="0" relativeHeight="251730432" behindDoc="0" locked="0" layoutInCell="1" allowOverlap="1" wp14:anchorId="1A0AB70D" wp14:editId="37E5F88F">
                <wp:simplePos x="0" y="0"/>
                <wp:positionH relativeFrom="column">
                  <wp:posOffset>7707630</wp:posOffset>
                </wp:positionH>
                <wp:positionV relativeFrom="paragraph">
                  <wp:posOffset>509904</wp:posOffset>
                </wp:positionV>
                <wp:extent cx="539750" cy="930275"/>
                <wp:effectExtent l="0" t="38100" r="50800" b="22225"/>
                <wp:wrapNone/>
                <wp:docPr id="4" name="Rechte verbindingslijn met pijl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39750" cy="93027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D46FAC" id="Rechte verbindingslijn met pijl 4" o:spid="_x0000_s1026" type="#_x0000_t32" style="position:absolute;margin-left:606.9pt;margin-top:40.15pt;width:42.5pt;height:73.25pt;flip:y;z-index:251730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" strokecolor="#4579b8 [3044]">
                <v:stroke endarrow="block"/>
              </v:shape>
            </w:pict>
          </mc:Fallback>
        </mc:AlternateContent>
      </w:r>
      <w:r w:rsidR="00FF7CFB">
        <w:rPr>
          <w:noProof/>
        </w:rPr>
        <mc:AlternateContent>
          <mc:Choice Requires="wps">
            <w:drawing>
              <wp:anchor distT="0" distB="0" distL="114300" distR="114300" simplePos="0" relativeHeight="251714048" behindDoc="0" locked="0" layoutInCell="1" allowOverlap="1" wp14:anchorId="31BA8A06" wp14:editId="6225CCC0">
                <wp:simplePos x="0" y="0"/>
                <wp:positionH relativeFrom="column">
                  <wp:posOffset>1560830</wp:posOffset>
                </wp:positionH>
                <wp:positionV relativeFrom="paragraph">
                  <wp:posOffset>3691255</wp:posOffset>
                </wp:positionV>
                <wp:extent cx="755650" cy="546100"/>
                <wp:effectExtent l="0" t="0" r="82550" b="63500"/>
                <wp:wrapNone/>
                <wp:docPr id="15" name="Rechte verbindingslijn met pijl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55650" cy="5461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6B847C" id="Rechte verbindingslijn met pijl 15" o:spid="_x0000_s1026" type="#_x0000_t32" style="position:absolute;margin-left:122.9pt;margin-top:290.65pt;width:59.5pt;height:43pt;z-index:251714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" strokecolor="#4579b8 [3044]">
                <v:stroke endarrow="block"/>
              </v:shape>
            </w:pict>
          </mc:Fallback>
        </mc:AlternateContent>
      </w:r>
      <w:r w:rsidR="00FB2C36">
        <w:rPr>
          <w:noProof/>
        </w:rPr>
        <mc:AlternateContent>
          <mc:Choice Requires="wps">
            <w:drawing>
              <wp:anchor distT="0" distB="0" distL="114300" distR="114300" simplePos="0" relativeHeight="251727360" behindDoc="0" locked="0" layoutInCell="1" allowOverlap="1" wp14:anchorId="72B9CB9F" wp14:editId="44A5440F">
                <wp:simplePos x="0" y="0"/>
                <wp:positionH relativeFrom="column">
                  <wp:posOffset>1471930</wp:posOffset>
                </wp:positionH>
                <wp:positionV relativeFrom="paragraph">
                  <wp:posOffset>1938655</wp:posOffset>
                </wp:positionV>
                <wp:extent cx="1828800" cy="866775"/>
                <wp:effectExtent l="19050" t="19050" r="19050" b="28575"/>
                <wp:wrapNone/>
                <wp:docPr id="26" name="Rechte verbindingslijn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28800" cy="866775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chemeClr val="accent3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166C040" id="Rechte verbindingslijn 26" o:spid="_x0000_s1026" style="position:absolute;z-index:251727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5.9pt,152.65pt" to="259.9pt,22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" strokecolor="#9bbb59 [3206]" strokeweight="2.25pt"/>
            </w:pict>
          </mc:Fallback>
        </mc:AlternateContent>
      </w:r>
      <w:r w:rsidR="006176EB">
        <w:rPr>
          <w:noProof/>
        </w:rPr>
        <w:drawing>
          <wp:anchor distT="0" distB="0" distL="114300" distR="114300" simplePos="0" relativeHeight="251608576" behindDoc="0" locked="0" layoutInCell="1" allowOverlap="1" wp14:anchorId="60DF9B03" wp14:editId="24A172CB">
            <wp:simplePos x="0" y="0"/>
            <wp:positionH relativeFrom="column">
              <wp:posOffset>-575945</wp:posOffset>
            </wp:positionH>
            <wp:positionV relativeFrom="paragraph">
              <wp:posOffset>0</wp:posOffset>
            </wp:positionV>
            <wp:extent cx="11249660" cy="7581900"/>
            <wp:effectExtent l="0" t="0" r="8890" b="0"/>
            <wp:wrapThrough wrapText="bothSides">
              <wp:wrapPolygon edited="0">
                <wp:start x="0" y="0"/>
                <wp:lineTo x="0" y="21546"/>
                <wp:lineTo x="21580" y="21546"/>
                <wp:lineTo x="21580" y="0"/>
                <wp:lineTo x="0" y="0"/>
              </wp:wrapPolygon>
            </wp:wrapThrough>
            <wp:docPr id="1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249660" cy="7581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51FE2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0A6BC5C" wp14:editId="090B0C57">
                <wp:simplePos x="0" y="0"/>
                <wp:positionH relativeFrom="column">
                  <wp:posOffset>-4695190</wp:posOffset>
                </wp:positionH>
                <wp:positionV relativeFrom="paragraph">
                  <wp:posOffset>157480</wp:posOffset>
                </wp:positionV>
                <wp:extent cx="533400" cy="381000"/>
                <wp:effectExtent l="0" t="0" r="57150" b="57150"/>
                <wp:wrapNone/>
                <wp:docPr id="10" name="Rechte verbindingslijn met pijl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3400" cy="3810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78F724F" id="Rechte verbindingslijn met pijl 10" o:spid="_x0000_s1026" type="#_x0000_t32" style="position:absolute;margin-left:-369.7pt;margin-top:12.4pt;width:42pt;height:30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" strokecolor="#4579b8 [3044]">
                <v:stroke endarrow="block"/>
              </v:shape>
            </w:pict>
          </mc:Fallback>
        </mc:AlternateContent>
      </w:r>
      <w:r w:rsidR="00251FE2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C091B12" wp14:editId="0A67AB2E">
                <wp:simplePos x="0" y="0"/>
                <wp:positionH relativeFrom="column">
                  <wp:posOffset>-5552440</wp:posOffset>
                </wp:positionH>
                <wp:positionV relativeFrom="paragraph">
                  <wp:posOffset>-480695</wp:posOffset>
                </wp:positionV>
                <wp:extent cx="1685925" cy="638175"/>
                <wp:effectExtent l="0" t="0" r="28575" b="28575"/>
                <wp:wrapNone/>
                <wp:docPr id="9" name="Tekstvak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85925" cy="6381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5E8D7BB" w14:textId="0612E6A3" w:rsidR="00251FE2" w:rsidRPr="00251FE2" w:rsidRDefault="00251FE2" w:rsidP="00251FE2">
                            <w:pPr>
                              <w:rPr>
                                <w:lang w:val="en-US"/>
                              </w:rPr>
                            </w:pPr>
                            <w:r w:rsidRPr="00251FE2">
                              <w:rPr>
                                <w:lang w:val="en-US"/>
                              </w:rPr>
                              <w:t xml:space="preserve">Streng: </w:t>
                            </w:r>
                            <w:r>
                              <w:rPr>
                                <w:lang w:val="en-US"/>
                              </w:rPr>
                              <w:t>M0197 – M0171</w:t>
                            </w:r>
                          </w:p>
                          <w:p w14:paraId="00A922A3" w14:textId="77777777" w:rsidR="00251FE2" w:rsidRPr="00251FE2" w:rsidRDefault="00251FE2" w:rsidP="00251FE2">
                            <w:pPr>
                              <w:rPr>
                                <w:lang w:val="en-US"/>
                              </w:rPr>
                            </w:pPr>
                            <w:r w:rsidRPr="00251FE2">
                              <w:rPr>
                                <w:lang w:val="en-US"/>
                              </w:rPr>
                              <w:t>Diameter: 2250 Be</w:t>
                            </w:r>
                            <w:r>
                              <w:rPr>
                                <w:lang w:val="en-US"/>
                              </w:rPr>
                              <w:t>ton</w:t>
                            </w:r>
                          </w:p>
                          <w:p w14:paraId="73A28ADF" w14:textId="20DE02B9" w:rsidR="00251FE2" w:rsidRPr="00251FE2" w:rsidRDefault="00251FE2" w:rsidP="00251FE2">
                            <w:pPr>
                              <w:rPr>
                                <w:lang w:val="en-US"/>
                              </w:rPr>
                            </w:pPr>
                            <w:r w:rsidRPr="00251FE2">
                              <w:rPr>
                                <w:lang w:val="en-US"/>
                              </w:rPr>
                              <w:t xml:space="preserve">Lengte </w:t>
                            </w:r>
                            <w:r>
                              <w:rPr>
                                <w:lang w:val="en-US"/>
                              </w:rPr>
                              <w:t>44,15m</w:t>
                            </w:r>
                          </w:p>
                          <w:p w14:paraId="3DB68E0A" w14:textId="77777777" w:rsidR="00251FE2" w:rsidRDefault="00251FE2" w:rsidP="00251FE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091B12" id="Tekstvak 9" o:spid="_x0000_s1027" type="#_x0000_t202" style="position:absolute;margin-left:-437.2pt;margin-top:-37.85pt;width:132.75pt;height:50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" fillcolor="window" strokeweight=".5pt">
                <v:textbox>
                  <w:txbxContent>
                    <w:p w14:paraId="75E8D7BB" w14:textId="0612E6A3" w:rsidR="00251FE2" w:rsidRPr="00251FE2" w:rsidRDefault="00251FE2" w:rsidP="00251FE2">
                      <w:pPr>
                        <w:rPr>
                          <w:lang w:val="en-US"/>
                        </w:rPr>
                      </w:pPr>
                      <w:r w:rsidRPr="00251FE2">
                        <w:rPr>
                          <w:lang w:val="en-US"/>
                        </w:rPr>
                        <w:t xml:space="preserve">Streng: </w:t>
                      </w:r>
                      <w:r>
                        <w:rPr>
                          <w:lang w:val="en-US"/>
                        </w:rPr>
                        <w:t>M0197 – M0171</w:t>
                      </w:r>
                    </w:p>
                    <w:p w14:paraId="00A922A3" w14:textId="77777777" w:rsidR="00251FE2" w:rsidRPr="00251FE2" w:rsidRDefault="00251FE2" w:rsidP="00251FE2">
                      <w:pPr>
                        <w:rPr>
                          <w:lang w:val="en-US"/>
                        </w:rPr>
                      </w:pPr>
                      <w:r w:rsidRPr="00251FE2">
                        <w:rPr>
                          <w:lang w:val="en-US"/>
                        </w:rPr>
                        <w:t>Diameter: 2250 Be</w:t>
                      </w:r>
                      <w:r>
                        <w:rPr>
                          <w:lang w:val="en-US"/>
                        </w:rPr>
                        <w:t>ton</w:t>
                      </w:r>
                    </w:p>
                    <w:p w14:paraId="73A28ADF" w14:textId="20DE02B9" w:rsidR="00251FE2" w:rsidRPr="00251FE2" w:rsidRDefault="00251FE2" w:rsidP="00251FE2">
                      <w:pPr>
                        <w:rPr>
                          <w:lang w:val="en-US"/>
                        </w:rPr>
                      </w:pPr>
                      <w:r w:rsidRPr="00251FE2">
                        <w:rPr>
                          <w:lang w:val="en-US"/>
                        </w:rPr>
                        <w:t xml:space="preserve">Lengte </w:t>
                      </w:r>
                      <w:r>
                        <w:rPr>
                          <w:lang w:val="en-US"/>
                        </w:rPr>
                        <w:t>44,15m</w:t>
                      </w:r>
                    </w:p>
                    <w:p w14:paraId="3DB68E0A" w14:textId="77777777" w:rsidR="00251FE2" w:rsidRDefault="00251FE2" w:rsidP="00251FE2"/>
                  </w:txbxContent>
                </v:textbox>
              </v:shape>
            </w:pict>
          </mc:Fallback>
        </mc:AlternateContent>
      </w:r>
      <w:r w:rsidR="00251FE2">
        <w:rPr>
          <w:noProof/>
        </w:rPr>
        <mc:AlternateContent>
          <mc:Choice Requires="wps">
            <w:drawing>
              <wp:anchor distT="0" distB="0" distL="114300" distR="114300" simplePos="0" relativeHeight="251706880" behindDoc="0" locked="0" layoutInCell="1" allowOverlap="1" wp14:anchorId="066B9FAB" wp14:editId="76BE892A">
                <wp:simplePos x="0" y="0"/>
                <wp:positionH relativeFrom="column">
                  <wp:posOffset>-6866891</wp:posOffset>
                </wp:positionH>
                <wp:positionV relativeFrom="paragraph">
                  <wp:posOffset>557530</wp:posOffset>
                </wp:positionV>
                <wp:extent cx="733425" cy="647700"/>
                <wp:effectExtent l="0" t="0" r="47625" b="57150"/>
                <wp:wrapNone/>
                <wp:docPr id="8" name="Rechte verbindingslijn met pijl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33425" cy="6477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D710ED" id="Rechte verbindingslijn met pijl 8" o:spid="_x0000_s1026" type="#_x0000_t32" style="position:absolute;margin-left:-540.7pt;margin-top:43.9pt;width:57.75pt;height:51pt;z-index:251706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" strokecolor="#4579b8 [3044]">
                <v:stroke endarrow="block"/>
              </v:shape>
            </w:pict>
          </mc:Fallback>
        </mc:AlternateContent>
      </w:r>
      <w:r w:rsidR="00251FE2">
        <w:rPr>
          <w:noProof/>
        </w:rPr>
        <mc:AlternateContent>
          <mc:Choice Requires="wps">
            <w:drawing>
              <wp:anchor distT="0" distB="0" distL="114300" distR="114300" simplePos="0" relativeHeight="251701760" behindDoc="0" locked="0" layoutInCell="1" allowOverlap="1" wp14:anchorId="7F10D21E" wp14:editId="46DBDBD5">
                <wp:simplePos x="0" y="0"/>
                <wp:positionH relativeFrom="column">
                  <wp:posOffset>-7657465</wp:posOffset>
                </wp:positionH>
                <wp:positionV relativeFrom="paragraph">
                  <wp:posOffset>-80645</wp:posOffset>
                </wp:positionV>
                <wp:extent cx="1685925" cy="638175"/>
                <wp:effectExtent l="0" t="0" r="28575" b="28575"/>
                <wp:wrapNone/>
                <wp:docPr id="7" name="Tekstvak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85925" cy="6381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9867361" w14:textId="748786D0" w:rsidR="00251FE2" w:rsidRPr="00251FE2" w:rsidRDefault="00251FE2" w:rsidP="00251FE2">
                            <w:pPr>
                              <w:rPr>
                                <w:lang w:val="en-US"/>
                              </w:rPr>
                            </w:pPr>
                            <w:r w:rsidRPr="00251FE2">
                              <w:rPr>
                                <w:lang w:val="en-US"/>
                              </w:rPr>
                              <w:t>Streng: M0283 C</w:t>
                            </w:r>
                            <w:r>
                              <w:rPr>
                                <w:lang w:val="en-US"/>
                              </w:rPr>
                              <w:t>2 – M0197</w:t>
                            </w:r>
                          </w:p>
                          <w:p w14:paraId="56051060" w14:textId="77777777" w:rsidR="00251FE2" w:rsidRPr="00251FE2" w:rsidRDefault="00251FE2" w:rsidP="00251FE2">
                            <w:pPr>
                              <w:rPr>
                                <w:lang w:val="en-US"/>
                              </w:rPr>
                            </w:pPr>
                            <w:r w:rsidRPr="00251FE2">
                              <w:rPr>
                                <w:lang w:val="en-US"/>
                              </w:rPr>
                              <w:t>Diameter: 2250 Be</w:t>
                            </w:r>
                            <w:r>
                              <w:rPr>
                                <w:lang w:val="en-US"/>
                              </w:rPr>
                              <w:t>ton</w:t>
                            </w:r>
                          </w:p>
                          <w:p w14:paraId="1B521F4C" w14:textId="5C808C91" w:rsidR="00251FE2" w:rsidRPr="00251FE2" w:rsidRDefault="00251FE2" w:rsidP="00251FE2">
                            <w:pPr>
                              <w:rPr>
                                <w:lang w:val="en-US"/>
                              </w:rPr>
                            </w:pPr>
                            <w:r w:rsidRPr="00251FE2">
                              <w:rPr>
                                <w:lang w:val="en-US"/>
                              </w:rPr>
                              <w:t xml:space="preserve">Lengte </w:t>
                            </w:r>
                            <w:r>
                              <w:rPr>
                                <w:lang w:val="en-US"/>
                              </w:rPr>
                              <w:t>19,35m</w:t>
                            </w:r>
                          </w:p>
                          <w:p w14:paraId="6C087331" w14:textId="77777777" w:rsidR="00C57FD2" w:rsidRDefault="00C57FD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10D21E" id="Tekstvak 7" o:spid="_x0000_s1028" type="#_x0000_t202" style="position:absolute;margin-left:-602.95pt;margin-top:-6.35pt;width:132.75pt;height:50.25pt;z-index:251701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" fillcolor="white [3201]" strokeweight=".5pt">
                <v:textbox>
                  <w:txbxContent>
                    <w:p w14:paraId="19867361" w14:textId="748786D0" w:rsidR="00251FE2" w:rsidRPr="00251FE2" w:rsidRDefault="00251FE2" w:rsidP="00251FE2">
                      <w:pPr>
                        <w:rPr>
                          <w:lang w:val="en-US"/>
                        </w:rPr>
                      </w:pPr>
                      <w:r w:rsidRPr="00251FE2">
                        <w:rPr>
                          <w:lang w:val="en-US"/>
                        </w:rPr>
                        <w:t>Streng: M0283 C</w:t>
                      </w:r>
                      <w:r>
                        <w:rPr>
                          <w:lang w:val="en-US"/>
                        </w:rPr>
                        <w:t>2 – M0197</w:t>
                      </w:r>
                    </w:p>
                    <w:p w14:paraId="56051060" w14:textId="77777777" w:rsidR="00251FE2" w:rsidRPr="00251FE2" w:rsidRDefault="00251FE2" w:rsidP="00251FE2">
                      <w:pPr>
                        <w:rPr>
                          <w:lang w:val="en-US"/>
                        </w:rPr>
                      </w:pPr>
                      <w:r w:rsidRPr="00251FE2">
                        <w:rPr>
                          <w:lang w:val="en-US"/>
                        </w:rPr>
                        <w:t>Diameter: 2250 Be</w:t>
                      </w:r>
                      <w:r>
                        <w:rPr>
                          <w:lang w:val="en-US"/>
                        </w:rPr>
                        <w:t>ton</w:t>
                      </w:r>
                    </w:p>
                    <w:p w14:paraId="1B521F4C" w14:textId="5C808C91" w:rsidR="00251FE2" w:rsidRPr="00251FE2" w:rsidRDefault="00251FE2" w:rsidP="00251FE2">
                      <w:pPr>
                        <w:rPr>
                          <w:lang w:val="en-US"/>
                        </w:rPr>
                      </w:pPr>
                      <w:r w:rsidRPr="00251FE2">
                        <w:rPr>
                          <w:lang w:val="en-US"/>
                        </w:rPr>
                        <w:t xml:space="preserve">Lengte </w:t>
                      </w:r>
                      <w:r>
                        <w:rPr>
                          <w:lang w:val="en-US"/>
                        </w:rPr>
                        <w:t>19,35m</w:t>
                      </w:r>
                    </w:p>
                    <w:p w14:paraId="6C087331" w14:textId="77777777" w:rsidR="00C57FD2" w:rsidRDefault="00C57FD2"/>
                  </w:txbxContent>
                </v:textbox>
              </v:shape>
            </w:pict>
          </mc:Fallback>
        </mc:AlternateContent>
      </w:r>
      <w:r w:rsidR="00251FE2">
        <w:rPr>
          <w:noProof/>
        </w:rPr>
        <mc:AlternateContent>
          <mc:Choice Requires="wps">
            <w:drawing>
              <wp:anchor distT="0" distB="0" distL="114300" distR="114300" simplePos="0" relativeHeight="251643392" behindDoc="0" locked="0" layoutInCell="1" allowOverlap="1" wp14:anchorId="4DD66F7A" wp14:editId="6E2E9C20">
                <wp:simplePos x="0" y="0"/>
                <wp:positionH relativeFrom="column">
                  <wp:posOffset>-6847840</wp:posOffset>
                </wp:positionH>
                <wp:positionV relativeFrom="paragraph">
                  <wp:posOffset>986154</wp:posOffset>
                </wp:positionV>
                <wp:extent cx="1123950" cy="704850"/>
                <wp:effectExtent l="19050" t="19050" r="19050" b="19050"/>
                <wp:wrapNone/>
                <wp:docPr id="3" name="Rechte verbindingslij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123950" cy="704850"/>
                        </a:xfrm>
                        <a:prstGeom prst="line">
                          <a:avLst/>
                        </a:prstGeom>
                        <a:ln w="41275">
                          <a:solidFill>
                            <a:srgbClr val="FF0000"/>
                          </a:solidFill>
                          <a:prstDash val="sys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C134B8B" id="Rechte verbindingslijn 3" o:spid="_x0000_s1026" style="position:absolute;flip:y;z-index:25164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39.2pt,77.65pt" to="-450.7pt,13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" strokecolor="red" strokeweight="3.25pt">
                <v:stroke dashstyle="3 1"/>
              </v:line>
            </w:pict>
          </mc:Fallback>
        </mc:AlternateContent>
      </w:r>
      <w:r w:rsidR="00251FE2">
        <w:rPr>
          <w:noProof/>
        </w:rPr>
        <mc:AlternateContent>
          <mc:Choice Requires="wps">
            <w:drawing>
              <wp:anchor distT="0" distB="0" distL="114300" distR="114300" simplePos="0" relativeHeight="251686400" behindDoc="0" locked="0" layoutInCell="1" allowOverlap="1" wp14:anchorId="1B87CF56" wp14:editId="3FB11E90">
                <wp:simplePos x="0" y="0"/>
                <wp:positionH relativeFrom="column">
                  <wp:posOffset>-7847965</wp:posOffset>
                </wp:positionH>
                <wp:positionV relativeFrom="paragraph">
                  <wp:posOffset>1290955</wp:posOffset>
                </wp:positionV>
                <wp:extent cx="714375" cy="561975"/>
                <wp:effectExtent l="0" t="0" r="66675" b="47625"/>
                <wp:wrapNone/>
                <wp:docPr id="6" name="Rechte verbindingslijn met pijl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14375" cy="56197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77F36E" id="Rechte verbindingslijn met pijl 6" o:spid="_x0000_s1026" type="#_x0000_t32" style="position:absolute;margin-left:-617.95pt;margin-top:101.65pt;width:56.25pt;height:44.25pt;z-index:25168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" strokecolor="#4579b8 [3044]">
                <v:stroke endarrow="block"/>
              </v:shape>
            </w:pict>
          </mc:Fallback>
        </mc:AlternateContent>
      </w:r>
      <w:r w:rsidR="00251FE2">
        <w:rPr>
          <w:noProof/>
        </w:rPr>
        <mc:AlternateContent>
          <mc:Choice Requires="wps">
            <w:drawing>
              <wp:anchor distT="0" distB="0" distL="114300" distR="114300" simplePos="0" relativeHeight="251623936" behindDoc="0" locked="0" layoutInCell="1" allowOverlap="1" wp14:anchorId="16BE8110" wp14:editId="7220604E">
                <wp:simplePos x="0" y="0"/>
                <wp:positionH relativeFrom="column">
                  <wp:posOffset>-7438390</wp:posOffset>
                </wp:positionH>
                <wp:positionV relativeFrom="paragraph">
                  <wp:posOffset>1719579</wp:posOffset>
                </wp:positionV>
                <wp:extent cx="571500" cy="428625"/>
                <wp:effectExtent l="19050" t="19050" r="19050" b="28575"/>
                <wp:wrapNone/>
                <wp:docPr id="2" name="Rechte verbindingslij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71500" cy="428625"/>
                        </a:xfrm>
                        <a:prstGeom prst="line">
                          <a:avLst/>
                        </a:prstGeom>
                        <a:ln w="41275">
                          <a:solidFill>
                            <a:srgbClr val="FF0000"/>
                          </a:solidFill>
                          <a:prstDash val="sys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472972F" id="Rechte verbindingslijn 2" o:spid="_x0000_s1026" style="position:absolute;flip:y;z-index:251623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85.7pt,135.4pt" to="-540.7pt,16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" strokecolor="red" strokeweight="3.25pt">
                <v:stroke dashstyle="3 1"/>
              </v:line>
            </w:pict>
          </mc:Fallback>
        </mc:AlternateContent>
      </w:r>
      <w:r w:rsidR="00C57FD2">
        <w:rPr>
          <w:noProof/>
        </w:rPr>
        <mc:AlternateContent>
          <mc:Choice Requires="wps">
            <w:drawing>
              <wp:anchor distT="0" distB="0" distL="114300" distR="114300" simplePos="0" relativeHeight="251672064" behindDoc="0" locked="0" layoutInCell="1" allowOverlap="1" wp14:anchorId="5F792BD8" wp14:editId="68B4E03A">
                <wp:simplePos x="0" y="0"/>
                <wp:positionH relativeFrom="column">
                  <wp:posOffset>-9362440</wp:posOffset>
                </wp:positionH>
                <wp:positionV relativeFrom="paragraph">
                  <wp:posOffset>624205</wp:posOffset>
                </wp:positionV>
                <wp:extent cx="1628775" cy="638175"/>
                <wp:effectExtent l="0" t="0" r="28575" b="28575"/>
                <wp:wrapNone/>
                <wp:docPr id="5" name="Tekstvak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28775" cy="6381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2BD2C18" w14:textId="1D4E9E3C" w:rsidR="00C57FD2" w:rsidRPr="00251FE2" w:rsidRDefault="00C57FD2">
                            <w:pPr>
                              <w:rPr>
                                <w:lang w:val="en-US"/>
                              </w:rPr>
                            </w:pPr>
                            <w:r w:rsidRPr="00251FE2">
                              <w:rPr>
                                <w:lang w:val="en-US"/>
                              </w:rPr>
                              <w:t>Streng: M0304 – M0283 C1</w:t>
                            </w:r>
                          </w:p>
                          <w:p w14:paraId="0D65BCE7" w14:textId="334163B0" w:rsidR="00C57FD2" w:rsidRPr="00251FE2" w:rsidRDefault="00C57FD2">
                            <w:pPr>
                              <w:rPr>
                                <w:lang w:val="en-US"/>
                              </w:rPr>
                            </w:pPr>
                            <w:r w:rsidRPr="00251FE2">
                              <w:rPr>
                                <w:lang w:val="en-US"/>
                              </w:rPr>
                              <w:t>Diameter: 2250</w:t>
                            </w:r>
                            <w:r w:rsidR="00251FE2" w:rsidRPr="00251FE2">
                              <w:rPr>
                                <w:lang w:val="en-US"/>
                              </w:rPr>
                              <w:t xml:space="preserve"> Be</w:t>
                            </w:r>
                            <w:r w:rsidR="00251FE2">
                              <w:rPr>
                                <w:lang w:val="en-US"/>
                              </w:rPr>
                              <w:t>ton</w:t>
                            </w:r>
                          </w:p>
                          <w:p w14:paraId="5BF9DA0C" w14:textId="52438FDB" w:rsidR="00C57FD2" w:rsidRPr="00251FE2" w:rsidRDefault="00C57FD2">
                            <w:pPr>
                              <w:rPr>
                                <w:lang w:val="en-US"/>
                              </w:rPr>
                            </w:pPr>
                            <w:r w:rsidRPr="00251FE2">
                              <w:rPr>
                                <w:lang w:val="en-US"/>
                              </w:rPr>
                              <w:t>Lengte 7,86m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792BD8" id="Tekstvak 5" o:spid="_x0000_s1029" type="#_x0000_t202" style="position:absolute;margin-left:-737.2pt;margin-top:49.15pt;width:128.25pt;height:50.25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" fillcolor="white [3201]" strokeweight=".5pt">
                <v:textbox>
                  <w:txbxContent>
                    <w:p w14:paraId="32BD2C18" w14:textId="1D4E9E3C" w:rsidR="00C57FD2" w:rsidRPr="00251FE2" w:rsidRDefault="00C57FD2">
                      <w:pPr>
                        <w:rPr>
                          <w:lang w:val="en-US"/>
                        </w:rPr>
                      </w:pPr>
                      <w:r w:rsidRPr="00251FE2">
                        <w:rPr>
                          <w:lang w:val="en-US"/>
                        </w:rPr>
                        <w:t>Streng: M0304 – M0283 C1</w:t>
                      </w:r>
                    </w:p>
                    <w:p w14:paraId="0D65BCE7" w14:textId="334163B0" w:rsidR="00C57FD2" w:rsidRPr="00251FE2" w:rsidRDefault="00C57FD2">
                      <w:pPr>
                        <w:rPr>
                          <w:lang w:val="en-US"/>
                        </w:rPr>
                      </w:pPr>
                      <w:r w:rsidRPr="00251FE2">
                        <w:rPr>
                          <w:lang w:val="en-US"/>
                        </w:rPr>
                        <w:t>Diameter: 2250</w:t>
                      </w:r>
                      <w:r w:rsidR="00251FE2" w:rsidRPr="00251FE2">
                        <w:rPr>
                          <w:lang w:val="en-US"/>
                        </w:rPr>
                        <w:t xml:space="preserve"> Be</w:t>
                      </w:r>
                      <w:r w:rsidR="00251FE2">
                        <w:rPr>
                          <w:lang w:val="en-US"/>
                        </w:rPr>
                        <w:t>ton</w:t>
                      </w:r>
                    </w:p>
                    <w:p w14:paraId="5BF9DA0C" w14:textId="52438FDB" w:rsidR="00C57FD2" w:rsidRPr="00251FE2" w:rsidRDefault="00C57FD2">
                      <w:pPr>
                        <w:rPr>
                          <w:lang w:val="en-US"/>
                        </w:rPr>
                      </w:pPr>
                      <w:r w:rsidRPr="00251FE2">
                        <w:rPr>
                          <w:lang w:val="en-US"/>
                        </w:rPr>
                        <w:t>Lengte 7,86m</w:t>
                      </w:r>
                    </w:p>
                  </w:txbxContent>
                </v:textbox>
              </v:shape>
            </w:pict>
          </mc:Fallback>
        </mc:AlternateContent>
      </w:r>
    </w:p>
    <w:sectPr w:rsidR="00F91A8A" w:rsidRPr="00BA1B56" w:rsidSect="00D81B0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23811" w:h="16838" w:orient="landscape" w:code="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1A3C1F" w14:textId="77777777" w:rsidR="00D81B00" w:rsidRDefault="00D81B00" w:rsidP="00F91A8A">
      <w:pPr>
        <w:spacing w:line="240" w:lineRule="auto"/>
      </w:pPr>
      <w:r>
        <w:separator/>
      </w:r>
    </w:p>
  </w:endnote>
  <w:endnote w:type="continuationSeparator" w:id="0">
    <w:p w14:paraId="26A359AB" w14:textId="77777777" w:rsidR="00D81B00" w:rsidRDefault="00D81B00" w:rsidP="00F91A8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58DECB" w14:textId="77777777" w:rsidR="00F91A8A" w:rsidRDefault="00F91A8A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954FE5" w14:textId="77777777" w:rsidR="00F91A8A" w:rsidRDefault="00F91A8A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14FD72" w14:textId="77777777" w:rsidR="00F91A8A" w:rsidRDefault="00F91A8A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E23E07" w14:textId="77777777" w:rsidR="00D81B00" w:rsidRDefault="00D81B00" w:rsidP="00F91A8A">
      <w:pPr>
        <w:spacing w:line="240" w:lineRule="auto"/>
      </w:pPr>
      <w:r>
        <w:separator/>
      </w:r>
    </w:p>
  </w:footnote>
  <w:footnote w:type="continuationSeparator" w:id="0">
    <w:p w14:paraId="2AF1060D" w14:textId="77777777" w:rsidR="00D81B00" w:rsidRDefault="00D81B00" w:rsidP="00F91A8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62EFB9" w14:textId="77777777" w:rsidR="00F91A8A" w:rsidRDefault="00F91A8A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C3137F" w14:textId="77777777" w:rsidR="00F91A8A" w:rsidRDefault="00F91A8A" w:rsidP="00F91A8A">
    <w:pPr>
      <w:pStyle w:val="Voet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3B0BF2" w14:textId="77777777" w:rsidR="00F91A8A" w:rsidRDefault="00F91A8A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0A42DC"/>
    <w:multiLevelType w:val="hybridMultilevel"/>
    <w:tmpl w:val="02664790"/>
    <w:lvl w:ilvl="0" w:tplc="59AA26D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7AA7B73"/>
    <w:multiLevelType w:val="hybridMultilevel"/>
    <w:tmpl w:val="9EFA68CA"/>
    <w:lvl w:ilvl="0" w:tplc="942AAFD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1830621">
    <w:abstractNumId w:val="1"/>
  </w:num>
  <w:num w:numId="2" w16cid:durableId="10254442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1B00"/>
    <w:rsid w:val="000E27D1"/>
    <w:rsid w:val="00143929"/>
    <w:rsid w:val="00183BFF"/>
    <w:rsid w:val="00186254"/>
    <w:rsid w:val="001E136A"/>
    <w:rsid w:val="00251FE2"/>
    <w:rsid w:val="003F54B3"/>
    <w:rsid w:val="00531652"/>
    <w:rsid w:val="005355A5"/>
    <w:rsid w:val="00605990"/>
    <w:rsid w:val="006176EB"/>
    <w:rsid w:val="0063599E"/>
    <w:rsid w:val="00747D8B"/>
    <w:rsid w:val="007D034A"/>
    <w:rsid w:val="00895C4A"/>
    <w:rsid w:val="008E3BE2"/>
    <w:rsid w:val="009041F3"/>
    <w:rsid w:val="00A9425F"/>
    <w:rsid w:val="00BA1B56"/>
    <w:rsid w:val="00C4694D"/>
    <w:rsid w:val="00C57FD2"/>
    <w:rsid w:val="00D153DD"/>
    <w:rsid w:val="00D81B00"/>
    <w:rsid w:val="00ED2788"/>
    <w:rsid w:val="00F30649"/>
    <w:rsid w:val="00F91A8A"/>
    <w:rsid w:val="00FB2C36"/>
    <w:rsid w:val="00FF7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71364F"/>
  <w15:chartTrackingRefBased/>
  <w15:docId w15:val="{E3A4D0F0-AE45-44F1-9FDD-4A0E954B2E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F30649"/>
    <w:pPr>
      <w:spacing w:after="0" w:line="240" w:lineRule="atLeast"/>
    </w:pPr>
    <w:rPr>
      <w:sz w:val="20"/>
    </w:rPr>
  </w:style>
  <w:style w:type="paragraph" w:styleId="Kop1">
    <w:name w:val="heading 1"/>
    <w:basedOn w:val="Standaard"/>
    <w:next w:val="Standaard"/>
    <w:link w:val="Kop1Char"/>
    <w:uiPriority w:val="9"/>
    <w:qFormat/>
    <w:rsid w:val="00F91A8A"/>
    <w:pPr>
      <w:keepNext/>
      <w:keepLines/>
      <w:spacing w:after="240"/>
      <w:outlineLvl w:val="0"/>
    </w:pPr>
    <w:rPr>
      <w:rFonts w:eastAsiaTheme="majorEastAsia" w:cstheme="majorBidi"/>
      <w:b/>
      <w:bCs/>
      <w:sz w:val="30"/>
      <w:szCs w:val="28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F91A8A"/>
    <w:pPr>
      <w:keepNext/>
      <w:keepLines/>
      <w:spacing w:before="240" w:after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F91A8A"/>
    <w:pPr>
      <w:keepNext/>
      <w:keepLines/>
      <w:outlineLvl w:val="2"/>
    </w:pPr>
    <w:rPr>
      <w:rFonts w:eastAsiaTheme="majorEastAsi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F91A8A"/>
    <w:pPr>
      <w:keepNext/>
      <w:keepLines/>
      <w:outlineLvl w:val="3"/>
    </w:pPr>
    <w:rPr>
      <w:rFonts w:eastAsiaTheme="majorEastAsia" w:cstheme="majorBidi"/>
      <w:b/>
      <w:bCs/>
      <w:iCs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F91A8A"/>
    <w:rPr>
      <w:rFonts w:eastAsiaTheme="majorEastAsia" w:cstheme="majorBidi"/>
      <w:b/>
      <w:bCs/>
      <w:sz w:val="30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F91A8A"/>
    <w:rPr>
      <w:rFonts w:eastAsiaTheme="majorEastAsia" w:cstheme="majorBidi"/>
      <w:b/>
      <w:bCs/>
      <w:sz w:val="24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F91A8A"/>
    <w:rPr>
      <w:rFonts w:eastAsiaTheme="majorEastAsia" w:cstheme="majorBidi"/>
      <w:bCs/>
      <w:i/>
      <w:sz w:val="20"/>
    </w:rPr>
  </w:style>
  <w:style w:type="character" w:customStyle="1" w:styleId="Kop4Char">
    <w:name w:val="Kop 4 Char"/>
    <w:basedOn w:val="Standaardalinea-lettertype"/>
    <w:link w:val="Kop4"/>
    <w:uiPriority w:val="9"/>
    <w:rsid w:val="00F91A8A"/>
    <w:rPr>
      <w:rFonts w:eastAsiaTheme="majorEastAsia" w:cstheme="majorBidi"/>
      <w:b/>
      <w:bCs/>
      <w:iCs/>
      <w:sz w:val="20"/>
    </w:rPr>
  </w:style>
  <w:style w:type="paragraph" w:styleId="Koptekst">
    <w:name w:val="header"/>
    <w:basedOn w:val="Standaard"/>
    <w:link w:val="KoptekstChar"/>
    <w:uiPriority w:val="99"/>
    <w:unhideWhenUsed/>
    <w:rsid w:val="00F91A8A"/>
    <w:pPr>
      <w:tabs>
        <w:tab w:val="right" w:pos="9072"/>
      </w:tabs>
    </w:pPr>
    <w:rPr>
      <w:i/>
      <w:sz w:val="16"/>
    </w:rPr>
  </w:style>
  <w:style w:type="character" w:customStyle="1" w:styleId="KoptekstChar">
    <w:name w:val="Koptekst Char"/>
    <w:basedOn w:val="Standaardalinea-lettertype"/>
    <w:link w:val="Koptekst"/>
    <w:uiPriority w:val="99"/>
    <w:rsid w:val="00F91A8A"/>
    <w:rPr>
      <w:i/>
      <w:sz w:val="16"/>
    </w:rPr>
  </w:style>
  <w:style w:type="paragraph" w:styleId="Voettekst">
    <w:name w:val="footer"/>
    <w:basedOn w:val="Standaard"/>
    <w:link w:val="VoettekstChar"/>
    <w:uiPriority w:val="99"/>
    <w:unhideWhenUsed/>
    <w:rsid w:val="00F91A8A"/>
    <w:pPr>
      <w:tabs>
        <w:tab w:val="right" w:pos="9072"/>
      </w:tabs>
    </w:pPr>
    <w:rPr>
      <w:i/>
      <w:sz w:val="16"/>
    </w:rPr>
  </w:style>
  <w:style w:type="character" w:customStyle="1" w:styleId="VoettekstChar">
    <w:name w:val="Voettekst Char"/>
    <w:basedOn w:val="Standaardalinea-lettertype"/>
    <w:link w:val="Voettekst"/>
    <w:uiPriority w:val="99"/>
    <w:rsid w:val="00F91A8A"/>
    <w:rPr>
      <w:i/>
      <w:sz w:val="16"/>
    </w:rPr>
  </w:style>
  <w:style w:type="paragraph" w:styleId="Lijstalinea">
    <w:name w:val="List Paragraph"/>
    <w:basedOn w:val="Standaard"/>
    <w:uiPriority w:val="34"/>
    <w:qFormat/>
    <w:rsid w:val="009041F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17" Type="http://schemas.openxmlformats.org/officeDocument/2006/relationships/customXml" Target="../customXml/item2.xml"/><Relationship Id="rId2" Type="http://schemas.openxmlformats.org/officeDocument/2006/relationships/styles" Target="styles.xml"/><Relationship Id="rId16" Type="http://schemas.openxmlformats.org/officeDocument/2006/relationships/customXml" Target="../customXml/item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5D5A9AE3DF6246BD386C33CB842FE4" ma:contentTypeVersion="19" ma:contentTypeDescription="Een nieuw document maken." ma:contentTypeScope="" ma:versionID="c771039c93eb2d767863b35665a7033b">
  <xsd:schema xmlns:xsd="http://www.w3.org/2001/XMLSchema" xmlns:xs="http://www.w3.org/2001/XMLSchema" xmlns:p="http://schemas.microsoft.com/office/2006/metadata/properties" xmlns:ns2="968092ac-094d-4b25-8875-bf4b9d8d8c13" xmlns:ns3="a0cf0202-a5c5-484a-8f56-a5c31f00845a" xmlns:ns4="f7f8b349-3925-43c0-afb0-a9f218744f17" targetNamespace="http://schemas.microsoft.com/office/2006/metadata/properties" ma:root="true" ma:fieldsID="f507cac403ad7e1160795b5b2f474689" ns2:_="" ns3:_="" ns4:_="">
    <xsd:import namespace="968092ac-094d-4b25-8875-bf4b9d8d8c13"/>
    <xsd:import namespace="a0cf0202-a5c5-484a-8f56-a5c31f00845a"/>
    <xsd:import namespace="f7f8b349-3925-43c0-afb0-a9f218744f17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3:SharedWithUsers" minOccurs="0"/>
                <xsd:element ref="ns3:SharedWithDetails" minOccurs="0"/>
                <xsd:element ref="ns4:a0df825399604963aac3cebdc647a116" minOccurs="0"/>
                <xsd:element ref="ns4:MediaServiceMetadata" minOccurs="0"/>
                <xsd:element ref="ns4:MediaServiceFastMetadata" minOccurs="0"/>
                <xsd:element ref="ns4:MediaServiceObjectDetectorVersions" minOccurs="0"/>
                <xsd:element ref="ns4:lcf76f155ced4ddcb4097134ff3c332f" minOccurs="0"/>
                <xsd:element ref="ns4:MediaServiceDateTaken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LengthInSeconds" minOccurs="0"/>
                <xsd:element ref="ns4:MediaServiceLocation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8092ac-094d-4b25-8875-bf4b9d8d8c13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hidden="true" ma:list="{c637dd32-25ea-40d5-98fd-2b53c1c00bcd}" ma:internalName="TaxCatchAll" ma:showField="CatchAllData" ma:web="968092ac-094d-4b25-8875-bf4b9d8d8c1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cf0202-a5c5-484a-8f56-a5c31f00845a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0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f8b349-3925-43c0-afb0-a9f218744f17" elementFormDefault="qualified">
    <xsd:import namespace="http://schemas.microsoft.com/office/2006/documentManagement/types"/>
    <xsd:import namespace="http://schemas.microsoft.com/office/infopath/2007/PartnerControls"/>
    <xsd:element name="a0df825399604963aac3cebdc647a116" ma:index="12" nillable="true" ma:taxonomy="true" ma:internalName="a0df825399604963aac3cebdc647a116" ma:taxonomyFieldName="Afdeling" ma:displayName="Afdeling" ma:default="1;#JUR|c13dae60-aece-4cd4-a722-d80de7d0f43c" ma:fieldId="{a0df8253-9960-4963-aac3-cebdc647a116}" ma:sspId="2da67cf7-fe4b-4a66-9a0d-a2326cc296fa" ma:termSetId="da2320e2-c0d2-4cdf-b90e-811ed6c5114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Afbeeldingtags" ma:readOnly="false" ma:fieldId="{5cf76f15-5ced-4ddc-b409-7134ff3c332f}" ma:taxonomyMulti="true" ma:sspId="2da67cf7-fe4b-4a66-9a0d-a2326cc296f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68092ac-094d-4b25-8875-bf4b9d8d8c13">
      <Value>2</Value>
    </TaxCatchAll>
    <lcf76f155ced4ddcb4097134ff3c332f xmlns="f7f8b349-3925-43c0-afb0-a9f218744f17">
      <Terms xmlns="http://schemas.microsoft.com/office/infopath/2007/PartnerControls"/>
    </lcf76f155ced4ddcb4097134ff3c332f>
    <a0df825399604963aac3cebdc647a116 xmlns="f7f8b349-3925-43c0-afb0-a9f218744f17">
      <Terms xmlns="http://schemas.microsoft.com/office/infopath/2007/PartnerControls">
        <TermInfo xmlns="http://schemas.microsoft.com/office/infopath/2007/PartnerControls">
          <TermName xmlns="http://schemas.microsoft.com/office/infopath/2007/PartnerControls">JUR</TermName>
          <TermId xmlns="http://schemas.microsoft.com/office/infopath/2007/PartnerControls">c13dae60-aece-4cd4-a722-d80de7d0f43c</TermId>
        </TermInfo>
      </Terms>
    </a0df825399604963aac3cebdc647a116>
    <SharedWithUsers xmlns="a0cf0202-a5c5-484a-8f56-a5c31f00845a">
      <UserInfo>
        <DisplayName/>
        <AccountId xsi:nil="true"/>
        <AccountType/>
      </UserInfo>
    </SharedWithUsers>
    <MediaLengthInSeconds xmlns="f7f8b349-3925-43c0-afb0-a9f218744f17" xsi:nil="true"/>
  </documentManagement>
</p:properties>
</file>

<file path=customXml/itemProps1.xml><?xml version="1.0" encoding="utf-8"?>
<ds:datastoreItem xmlns:ds="http://schemas.openxmlformats.org/officeDocument/2006/customXml" ds:itemID="{C313F60D-D59F-4AFE-A028-992819AC7B55}"/>
</file>

<file path=customXml/itemProps2.xml><?xml version="1.0" encoding="utf-8"?>
<ds:datastoreItem xmlns:ds="http://schemas.openxmlformats.org/officeDocument/2006/customXml" ds:itemID="{7E099318-3133-439D-832A-1B4513067CD3}"/>
</file>

<file path=customXml/itemProps3.xml><?xml version="1.0" encoding="utf-8"?>
<ds:datastoreItem xmlns:ds="http://schemas.openxmlformats.org/officeDocument/2006/customXml" ds:itemID="{898AD0D2-2F00-4997-B29D-1702BD351D37}"/>
</file>

<file path=docMetadata/LabelInfo.xml><?xml version="1.0" encoding="utf-8"?>
<clbl:labelList xmlns:clbl="http://schemas.microsoft.com/office/2020/mipLabelMetadata">
  <clbl:label id="{0ce80e9c-661b-453a-b52e-c00e4f65cc34}" enabled="1" method="Standard" siteId="{bbc3bd55-2812-4652-96ae-ce7932a2e8b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2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Kuhn, Walter</dc:creator>
  <cp:keywords/>
  <dc:description/>
  <cp:lastModifiedBy>Kuhn, Walter</cp:lastModifiedBy>
  <cp:revision>10</cp:revision>
  <dcterms:created xsi:type="dcterms:W3CDTF">2023-05-31T13:53:00Z</dcterms:created>
  <dcterms:modified xsi:type="dcterms:W3CDTF">2023-09-25T08:40:00Z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0x010100615D5A9AE3DF6246BD386C33CB842FE4</vt:lpwstr>
  </property>
  <property fmtid="{D5CDD505-2E9C-101B-9397-08002B2CF9AE}" pid="3" name="Afdelingnaam">
    <vt:lpwstr>1;#PPI|5380aa0e-a8ab-4a3d-bf73-9d74f369ec86</vt:lpwstr>
  </property>
  <property fmtid="{D5CDD505-2E9C-101B-9397-08002B2CF9AE}" pid="4" name="Order">
    <vt:r8>54200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d6a0f0c0c0124d58878f9601e6ca6271">
    <vt:lpwstr>PPI|5380aa0e-a8ab-4a3d-bf73-9d74f369ec86</vt:lpwstr>
  </property>
  <property fmtid="{D5CDD505-2E9C-101B-9397-08002B2CF9AE}" pid="12" name="_ExtendedDescription">
    <vt:lpwstr/>
  </property>
  <property fmtid="{D5CDD505-2E9C-101B-9397-08002B2CF9AE}" pid="13" name="TriggerFlowInfo">
    <vt:lpwstr/>
  </property>
  <property fmtid="{D5CDD505-2E9C-101B-9397-08002B2CF9AE}" pid="14" name="Afdeling">
    <vt:lpwstr>2;#JUR|c13dae60-aece-4cd4-a722-d80de7d0f43c</vt:lpwstr>
  </property>
</Properties>
</file>